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Heizraum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3012956" name="c1dddc20-fa68-11ef-afb4-136ebac8bb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55013" name="c1dddc20-fa68-11ef-afb4-136ebac8bbb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8833783" name="d0081c70-fa68-11ef-ab23-4554560cff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290163" name="d0081c70-fa68-11ef-ab23-4554560cff4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138000" name="2c4deff0-fa69-11ef-a160-3bd2e07d79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967187" name="2c4deff0-fa69-11ef-a160-3bd2e07d799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6827131" name="388d9e50-fa69-11ef-a0d5-0f446ad062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582852" name="388d9e50-fa69-11ef-a0d5-0f446ad062d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6574113" name="ae5fdb50-fa75-11ef-b1a1-3fcc5a2bd5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912695" name="ae5fdb50-fa75-11ef-b1a1-3fcc5a2bd5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9323733" name="c17a2560-fa75-11ef-a500-65acb94d83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71408" name="c17a2560-fa75-11ef-a500-65acb94d83c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4709822" name="fb207260-fa75-11ef-8a3d-57f7c56c2d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775607" name="fb207260-fa75-11ef-8a3d-57f7c56c2d0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3611705" name="02589760-fa76-11ef-8104-3122ee64c5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3350744" name="02589760-fa76-11ef-8104-3122ee64c5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Wohnzimmer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7368605" name="1c1d6fa0-fa7a-11ef-b047-f57b6832c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457839" name="1c1d6fa0-fa7a-11ef-b047-f57b6832c4f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2511858" name="2289e030-fa7a-11ef-8eaa-e5337385d6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4907740" name="2289e030-fa7a-11ef-8eaa-e5337385d6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